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4935621" name="019e87ee-40c7-70e9-9bdb-314107c99b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3022018" name="019e87ee-40c7-70e9-9bdb-314107c99b6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0800398" name="019e87ee-bad0-791d-b8c0-13b036333a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4657514" name="019e87ee-bad0-791d-b8c0-13b036333a6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5108024" name="019e8816-d6c3-73d2-8539-0c46b55aec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7163868" name="019e8816-d6c3-73d2-8539-0c46b55aec5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1499101" name="019e8816-fc79-791f-afcd-7b48e2147f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3244745" name="019e8816-fc79-791f-afcd-7b48e2147fd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4932840" name="019e8820-65e1-7c89-9ef6-6d2f58b9a2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120738" name="019e8820-65e1-7c89-9ef6-6d2f58b9a2c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7359205" name="019e8820-78a1-7f57-b9d0-7afd8f942a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9976522" name="019e8820-78a1-7f57-b9d0-7afd8f942a2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Leumweg 2, 7323 Vilters-Wangs</w:t>
          </w:r>
        </w:p>
        <w:p>
          <w:pPr>
            <w:spacing w:before="0" w:after="0"/>
          </w:pPr>
          <w:r>
            <w:t>955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